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E50B2" w14:textId="77777777" w:rsidR="00475874" w:rsidRPr="00B776F2" w:rsidRDefault="00B776F2" w:rsidP="00B776F2">
      <w:pPr>
        <w:jc w:val="right"/>
        <w:rPr>
          <w:lang w:val="ru-RU"/>
        </w:rPr>
      </w:pPr>
      <w:proofErr w:type="spellStart"/>
      <w:r w:rsidRPr="00B776F2">
        <w:rPr>
          <w:b/>
          <w:lang w:val="ru-RU"/>
        </w:rPr>
        <w:t>Додаток</w:t>
      </w:r>
      <w:proofErr w:type="spellEnd"/>
      <w:r w:rsidRPr="00B776F2">
        <w:rPr>
          <w:b/>
          <w:lang w:val="ru-RU"/>
        </w:rPr>
        <w:t xml:space="preserve"> В</w:t>
      </w:r>
    </w:p>
    <w:p w14:paraId="0E8A78D6" w14:textId="77777777" w:rsidR="00475874" w:rsidRPr="00B776F2" w:rsidRDefault="00B776F2" w:rsidP="00B776F2">
      <w:pPr>
        <w:jc w:val="right"/>
        <w:rPr>
          <w:lang w:val="ru-RU"/>
        </w:rPr>
      </w:pPr>
      <w:r w:rsidRPr="00B776F2">
        <w:rPr>
          <w:lang w:val="ru-RU"/>
        </w:rPr>
        <w:t xml:space="preserve">до Тендерного </w:t>
      </w:r>
      <w:proofErr w:type="spellStart"/>
      <w:r w:rsidRPr="00B776F2">
        <w:rPr>
          <w:lang w:val="ru-RU"/>
        </w:rPr>
        <w:t>оголошення</w:t>
      </w:r>
      <w:proofErr w:type="spellEnd"/>
      <w:r w:rsidRPr="00B776F2">
        <w:rPr>
          <w:lang w:val="ru-RU"/>
        </w:rPr>
        <w:t xml:space="preserve"> (</w:t>
      </w:r>
      <w:proofErr w:type="spellStart"/>
      <w:r w:rsidRPr="00B776F2">
        <w:rPr>
          <w:lang w:val="ru-RU"/>
        </w:rPr>
        <w:t>ідентифікатор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закупівлі</w:t>
      </w:r>
      <w:proofErr w:type="spellEnd"/>
      <w:r w:rsidRPr="00B776F2">
        <w:rPr>
          <w:lang w:val="ru-RU"/>
        </w:rPr>
        <w:t>: 21072026)</w:t>
      </w:r>
    </w:p>
    <w:p w14:paraId="714A57BF" w14:textId="77777777" w:rsidR="00475874" w:rsidRPr="00B776F2" w:rsidRDefault="00B776F2" w:rsidP="00B776F2">
      <w:pPr>
        <w:jc w:val="center"/>
        <w:rPr>
          <w:lang w:val="ru-RU"/>
        </w:rPr>
      </w:pPr>
      <w:proofErr w:type="spellStart"/>
      <w:r w:rsidRPr="00B776F2">
        <w:rPr>
          <w:b/>
          <w:sz w:val="26"/>
          <w:lang w:val="ru-RU"/>
        </w:rPr>
        <w:t>Цінова</w:t>
      </w:r>
      <w:proofErr w:type="spellEnd"/>
      <w:r w:rsidRPr="00B776F2">
        <w:rPr>
          <w:b/>
          <w:sz w:val="26"/>
          <w:lang w:val="ru-RU"/>
        </w:rPr>
        <w:t xml:space="preserve"> </w:t>
      </w:r>
      <w:proofErr w:type="spellStart"/>
      <w:r w:rsidRPr="00B776F2">
        <w:rPr>
          <w:b/>
          <w:sz w:val="26"/>
          <w:lang w:val="ru-RU"/>
        </w:rPr>
        <w:t>пропозиція</w:t>
      </w:r>
      <w:proofErr w:type="spellEnd"/>
    </w:p>
    <w:p w14:paraId="66305C1E" w14:textId="77777777" w:rsidR="00475874" w:rsidRPr="00B776F2" w:rsidRDefault="00B776F2" w:rsidP="00B776F2">
      <w:pPr>
        <w:jc w:val="both"/>
        <w:rPr>
          <w:lang w:val="ru-RU"/>
        </w:rPr>
      </w:pPr>
      <w:proofErr w:type="spellStart"/>
      <w:r w:rsidRPr="00B776F2">
        <w:rPr>
          <w:lang w:val="ru-RU"/>
        </w:rPr>
        <w:t>Ознайомившись</w:t>
      </w:r>
      <w:proofErr w:type="spellEnd"/>
      <w:r w:rsidRPr="00B776F2">
        <w:rPr>
          <w:lang w:val="ru-RU"/>
        </w:rPr>
        <w:t xml:space="preserve"> з </w:t>
      </w:r>
      <w:proofErr w:type="spellStart"/>
      <w:r w:rsidRPr="00B776F2">
        <w:rPr>
          <w:lang w:val="ru-RU"/>
        </w:rPr>
        <w:t>умовами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тендерної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закупівлі</w:t>
      </w:r>
      <w:proofErr w:type="spellEnd"/>
      <w:r w:rsidRPr="00B776F2">
        <w:rPr>
          <w:lang w:val="ru-RU"/>
        </w:rPr>
        <w:t xml:space="preserve">, </w:t>
      </w:r>
      <w:proofErr w:type="spellStart"/>
      <w:r w:rsidRPr="00B776F2">
        <w:rPr>
          <w:lang w:val="ru-RU"/>
        </w:rPr>
        <w:t>що</w:t>
      </w:r>
      <w:proofErr w:type="spellEnd"/>
      <w:r w:rsidRPr="00B776F2">
        <w:rPr>
          <w:lang w:val="ru-RU"/>
        </w:rPr>
        <w:t xml:space="preserve"> проводиться БО «</w:t>
      </w:r>
      <w:proofErr w:type="spellStart"/>
      <w:r w:rsidRPr="00B776F2">
        <w:rPr>
          <w:lang w:val="ru-RU"/>
        </w:rPr>
        <w:t>Благодійний</w:t>
      </w:r>
      <w:proofErr w:type="spellEnd"/>
      <w:r w:rsidRPr="00B776F2">
        <w:rPr>
          <w:lang w:val="ru-RU"/>
        </w:rPr>
        <w:t xml:space="preserve"> фонд «СМІЛИВІ» (код ЄДРПОУ 44943474), а </w:t>
      </w:r>
      <w:proofErr w:type="spellStart"/>
      <w:r w:rsidRPr="00B776F2">
        <w:rPr>
          <w:lang w:val="ru-RU"/>
        </w:rPr>
        <w:t>саме</w:t>
      </w:r>
      <w:proofErr w:type="spellEnd"/>
      <w:r w:rsidRPr="00B776F2">
        <w:rPr>
          <w:lang w:val="ru-RU"/>
        </w:rPr>
        <w:t xml:space="preserve">: </w:t>
      </w:r>
      <w:proofErr w:type="spellStart"/>
      <w:r w:rsidRPr="00B776F2">
        <w:rPr>
          <w:lang w:val="ru-RU"/>
        </w:rPr>
        <w:t>Тендерним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оголошенням</w:t>
      </w:r>
      <w:proofErr w:type="spellEnd"/>
      <w:r w:rsidRPr="00B776F2">
        <w:rPr>
          <w:lang w:val="ru-RU"/>
        </w:rPr>
        <w:t xml:space="preserve"> </w:t>
      </w:r>
      <w:r w:rsidRPr="00B776F2">
        <w:rPr>
          <w:lang w:val="ru-RU"/>
        </w:rPr>
        <w:t>(</w:t>
      </w:r>
      <w:proofErr w:type="spellStart"/>
      <w:r w:rsidRPr="00B776F2">
        <w:rPr>
          <w:lang w:val="ru-RU"/>
        </w:rPr>
        <w:t>ідентифікатор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закупівлі</w:t>
      </w:r>
      <w:proofErr w:type="spellEnd"/>
      <w:r w:rsidRPr="00B776F2">
        <w:rPr>
          <w:lang w:val="ru-RU"/>
        </w:rPr>
        <w:t xml:space="preserve">: 21072026), </w:t>
      </w:r>
      <w:proofErr w:type="spellStart"/>
      <w:r w:rsidRPr="00B776F2">
        <w:rPr>
          <w:lang w:val="ru-RU"/>
        </w:rPr>
        <w:t>Специфікацією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щодо</w:t>
      </w:r>
      <w:proofErr w:type="spellEnd"/>
      <w:r w:rsidRPr="00B776F2">
        <w:rPr>
          <w:lang w:val="ru-RU"/>
        </w:rPr>
        <w:t xml:space="preserve"> предмета </w:t>
      </w:r>
      <w:proofErr w:type="spellStart"/>
      <w:r w:rsidRPr="00B776F2">
        <w:rPr>
          <w:lang w:val="ru-RU"/>
        </w:rPr>
        <w:t>закупівлі</w:t>
      </w:r>
      <w:proofErr w:type="spellEnd"/>
      <w:r w:rsidRPr="00B776F2">
        <w:rPr>
          <w:lang w:val="ru-RU"/>
        </w:rPr>
        <w:t xml:space="preserve"> (</w:t>
      </w:r>
      <w:proofErr w:type="spellStart"/>
      <w:r w:rsidRPr="00B776F2">
        <w:rPr>
          <w:lang w:val="ru-RU"/>
        </w:rPr>
        <w:t>Додаток</w:t>
      </w:r>
      <w:proofErr w:type="spellEnd"/>
      <w:r w:rsidRPr="00B776F2">
        <w:rPr>
          <w:lang w:val="ru-RU"/>
        </w:rPr>
        <w:t xml:space="preserve"> А) та </w:t>
      </w:r>
      <w:proofErr w:type="spellStart"/>
      <w:r w:rsidRPr="00B776F2">
        <w:rPr>
          <w:lang w:val="ru-RU"/>
        </w:rPr>
        <w:t>проєктом</w:t>
      </w:r>
      <w:proofErr w:type="spellEnd"/>
      <w:r w:rsidRPr="00B776F2">
        <w:rPr>
          <w:lang w:val="ru-RU"/>
        </w:rPr>
        <w:t xml:space="preserve"> договору (</w:t>
      </w:r>
      <w:proofErr w:type="spellStart"/>
      <w:r w:rsidRPr="00B776F2">
        <w:rPr>
          <w:lang w:val="ru-RU"/>
        </w:rPr>
        <w:t>Додаток</w:t>
      </w:r>
      <w:proofErr w:type="spellEnd"/>
      <w:r w:rsidRPr="00B776F2">
        <w:rPr>
          <w:lang w:val="ru-RU"/>
        </w:rPr>
        <w:t xml:space="preserve"> С), </w:t>
      </w:r>
      <w:proofErr w:type="spellStart"/>
      <w:r w:rsidRPr="00B776F2">
        <w:rPr>
          <w:lang w:val="ru-RU"/>
        </w:rPr>
        <w:t>пропоную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надати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послуги</w:t>
      </w:r>
      <w:proofErr w:type="spellEnd"/>
      <w:r w:rsidRPr="00B776F2">
        <w:rPr>
          <w:lang w:val="ru-RU"/>
        </w:rPr>
        <w:t xml:space="preserve"> на таких </w:t>
      </w:r>
      <w:proofErr w:type="spellStart"/>
      <w:r w:rsidRPr="00B776F2">
        <w:rPr>
          <w:lang w:val="ru-RU"/>
        </w:rPr>
        <w:t>цінових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умовах</w:t>
      </w:r>
      <w:proofErr w:type="spellEnd"/>
      <w:r w:rsidRPr="00B776F2">
        <w:rPr>
          <w:lang w:val="ru-RU"/>
        </w:rPr>
        <w:t>:</w:t>
      </w: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6236"/>
        <w:gridCol w:w="3628"/>
      </w:tblGrid>
      <w:tr w:rsidR="00475874" w:rsidRPr="00B776F2" w14:paraId="3D7293F6" w14:textId="77777777">
        <w:tc>
          <w:tcPr>
            <w:tcW w:w="6236" w:type="dxa"/>
          </w:tcPr>
          <w:p w14:paraId="684AEB53" w14:textId="77777777" w:rsidR="00475874" w:rsidRPr="00B776F2" w:rsidRDefault="00B776F2" w:rsidP="00B776F2">
            <w:pPr>
              <w:jc w:val="both"/>
              <w:rPr>
                <w:lang w:val="ru-RU"/>
              </w:rPr>
            </w:pPr>
            <w:r w:rsidRPr="00B776F2">
              <w:rPr>
                <w:lang w:val="ru-RU"/>
              </w:rPr>
              <w:t xml:space="preserve">ПІБ </w:t>
            </w:r>
            <w:proofErr w:type="spellStart"/>
            <w:r w:rsidRPr="00B776F2">
              <w:rPr>
                <w:lang w:val="ru-RU"/>
              </w:rPr>
              <w:t>учасника</w:t>
            </w:r>
            <w:proofErr w:type="spellEnd"/>
            <w:r w:rsidRPr="00B776F2">
              <w:rPr>
                <w:lang w:val="ru-RU"/>
              </w:rPr>
              <w:t xml:space="preserve"> / </w:t>
            </w:r>
            <w:proofErr w:type="spellStart"/>
            <w:r w:rsidRPr="00B776F2">
              <w:rPr>
                <w:lang w:val="ru-RU"/>
              </w:rPr>
              <w:t>назва</w:t>
            </w:r>
            <w:proofErr w:type="spellEnd"/>
            <w:r w:rsidRPr="00B776F2">
              <w:rPr>
                <w:lang w:val="ru-RU"/>
              </w:rPr>
              <w:t xml:space="preserve"> </w:t>
            </w:r>
            <w:proofErr w:type="spellStart"/>
            <w:r w:rsidRPr="00B776F2">
              <w:rPr>
                <w:lang w:val="ru-RU"/>
              </w:rPr>
              <w:t>юридичної</w:t>
            </w:r>
            <w:proofErr w:type="spellEnd"/>
            <w:r w:rsidRPr="00B776F2">
              <w:rPr>
                <w:lang w:val="ru-RU"/>
              </w:rPr>
              <w:t xml:space="preserve"> особи (</w:t>
            </w:r>
            <w:proofErr w:type="spellStart"/>
            <w:r w:rsidRPr="00B776F2">
              <w:rPr>
                <w:lang w:val="ru-RU"/>
              </w:rPr>
              <w:t>повністю</w:t>
            </w:r>
            <w:proofErr w:type="spellEnd"/>
            <w:r w:rsidRPr="00B776F2">
              <w:rPr>
                <w:lang w:val="ru-RU"/>
              </w:rPr>
              <w:t>)</w:t>
            </w:r>
          </w:p>
        </w:tc>
        <w:tc>
          <w:tcPr>
            <w:tcW w:w="3628" w:type="dxa"/>
          </w:tcPr>
          <w:p w14:paraId="1D32B5BB" w14:textId="77777777" w:rsidR="00475874" w:rsidRPr="00B776F2" w:rsidRDefault="00475874" w:rsidP="00B776F2">
            <w:pPr>
              <w:jc w:val="both"/>
              <w:rPr>
                <w:lang w:val="ru-RU"/>
              </w:rPr>
            </w:pPr>
          </w:p>
        </w:tc>
      </w:tr>
      <w:tr w:rsidR="00475874" w:rsidRPr="00B776F2" w14:paraId="2E3D7CF2" w14:textId="77777777">
        <w:tc>
          <w:tcPr>
            <w:tcW w:w="6236" w:type="dxa"/>
          </w:tcPr>
          <w:p w14:paraId="6FA313B7" w14:textId="77777777" w:rsidR="00475874" w:rsidRPr="00B776F2" w:rsidRDefault="00B776F2" w:rsidP="00B776F2">
            <w:pPr>
              <w:jc w:val="both"/>
              <w:rPr>
                <w:lang w:val="ru-RU"/>
              </w:rPr>
            </w:pPr>
            <w:r w:rsidRPr="00B776F2">
              <w:rPr>
                <w:lang w:val="ru-RU"/>
              </w:rPr>
              <w:t xml:space="preserve">Статус </w:t>
            </w:r>
            <w:proofErr w:type="spellStart"/>
            <w:r w:rsidRPr="00B776F2">
              <w:rPr>
                <w:lang w:val="ru-RU"/>
              </w:rPr>
              <w:t>учасника</w:t>
            </w:r>
            <w:proofErr w:type="spellEnd"/>
            <w:r w:rsidRPr="00B776F2">
              <w:rPr>
                <w:lang w:val="ru-RU"/>
              </w:rPr>
              <w:t xml:space="preserve"> (</w:t>
            </w:r>
            <w:proofErr w:type="spellStart"/>
            <w:r w:rsidRPr="00B776F2">
              <w:rPr>
                <w:lang w:val="ru-RU"/>
              </w:rPr>
              <w:t>фізична</w:t>
            </w:r>
            <w:proofErr w:type="spellEnd"/>
            <w:r w:rsidRPr="00B776F2">
              <w:rPr>
                <w:lang w:val="ru-RU"/>
              </w:rPr>
              <w:t xml:space="preserve"> особа / ФОП</w:t>
            </w:r>
            <w:r w:rsidRPr="00B776F2">
              <w:rPr>
                <w:lang w:val="ru-RU"/>
              </w:rPr>
              <w:t xml:space="preserve"> / </w:t>
            </w:r>
            <w:proofErr w:type="spellStart"/>
            <w:r w:rsidRPr="00B776F2">
              <w:rPr>
                <w:lang w:val="ru-RU"/>
              </w:rPr>
              <w:t>незалежна</w:t>
            </w:r>
            <w:proofErr w:type="spellEnd"/>
            <w:r w:rsidRPr="00B776F2">
              <w:rPr>
                <w:lang w:val="ru-RU"/>
              </w:rPr>
              <w:t xml:space="preserve"> </w:t>
            </w:r>
            <w:proofErr w:type="spellStart"/>
            <w:r w:rsidRPr="00B776F2">
              <w:rPr>
                <w:lang w:val="ru-RU"/>
              </w:rPr>
              <w:t>професійна</w:t>
            </w:r>
            <w:proofErr w:type="spellEnd"/>
            <w:r w:rsidRPr="00B776F2">
              <w:rPr>
                <w:lang w:val="ru-RU"/>
              </w:rPr>
              <w:t xml:space="preserve"> (</w:t>
            </w:r>
            <w:proofErr w:type="spellStart"/>
            <w:r w:rsidRPr="00B776F2">
              <w:rPr>
                <w:lang w:val="ru-RU"/>
              </w:rPr>
              <w:t>адвокатська</w:t>
            </w:r>
            <w:proofErr w:type="spellEnd"/>
            <w:r w:rsidRPr="00B776F2">
              <w:rPr>
                <w:lang w:val="ru-RU"/>
              </w:rPr>
              <w:t xml:space="preserve">) </w:t>
            </w:r>
            <w:proofErr w:type="spellStart"/>
            <w:r w:rsidRPr="00B776F2">
              <w:rPr>
                <w:lang w:val="ru-RU"/>
              </w:rPr>
              <w:t>діяльність</w:t>
            </w:r>
            <w:proofErr w:type="spellEnd"/>
            <w:r w:rsidRPr="00B776F2">
              <w:rPr>
                <w:lang w:val="ru-RU"/>
              </w:rPr>
              <w:t xml:space="preserve"> / </w:t>
            </w:r>
            <w:proofErr w:type="spellStart"/>
            <w:r w:rsidRPr="00B776F2">
              <w:rPr>
                <w:lang w:val="ru-RU"/>
              </w:rPr>
              <w:t>юридична</w:t>
            </w:r>
            <w:proofErr w:type="spellEnd"/>
            <w:r w:rsidRPr="00B776F2">
              <w:rPr>
                <w:lang w:val="ru-RU"/>
              </w:rPr>
              <w:t xml:space="preserve"> особа)</w:t>
            </w:r>
          </w:p>
        </w:tc>
        <w:tc>
          <w:tcPr>
            <w:tcW w:w="3628" w:type="dxa"/>
          </w:tcPr>
          <w:p w14:paraId="5E383B08" w14:textId="77777777" w:rsidR="00475874" w:rsidRPr="00B776F2" w:rsidRDefault="00475874" w:rsidP="00B776F2">
            <w:pPr>
              <w:jc w:val="both"/>
              <w:rPr>
                <w:lang w:val="ru-RU"/>
              </w:rPr>
            </w:pPr>
          </w:p>
        </w:tc>
      </w:tr>
      <w:tr w:rsidR="00475874" w14:paraId="6D3FE193" w14:textId="77777777">
        <w:tc>
          <w:tcPr>
            <w:tcW w:w="6236" w:type="dxa"/>
          </w:tcPr>
          <w:p w14:paraId="07EF1DFE" w14:textId="77777777" w:rsidR="00475874" w:rsidRDefault="00B776F2" w:rsidP="00B776F2">
            <w:pPr>
              <w:jc w:val="both"/>
            </w:pPr>
            <w:r>
              <w:t xml:space="preserve">РНОКПП / </w:t>
            </w:r>
            <w:proofErr w:type="spellStart"/>
            <w:r>
              <w:t>код</w:t>
            </w:r>
            <w:proofErr w:type="spellEnd"/>
            <w:r>
              <w:t xml:space="preserve"> ЄДРПОУ</w:t>
            </w:r>
          </w:p>
        </w:tc>
        <w:tc>
          <w:tcPr>
            <w:tcW w:w="3628" w:type="dxa"/>
          </w:tcPr>
          <w:p w14:paraId="7B5E5716" w14:textId="77777777" w:rsidR="00475874" w:rsidRDefault="00475874" w:rsidP="00B776F2">
            <w:pPr>
              <w:jc w:val="both"/>
            </w:pPr>
          </w:p>
        </w:tc>
      </w:tr>
      <w:tr w:rsidR="00475874" w14:paraId="53E9303D" w14:textId="77777777">
        <w:tc>
          <w:tcPr>
            <w:tcW w:w="6236" w:type="dxa"/>
          </w:tcPr>
          <w:p w14:paraId="46BDA489" w14:textId="77777777" w:rsidR="00475874" w:rsidRDefault="00B776F2" w:rsidP="00B776F2">
            <w:pPr>
              <w:jc w:val="both"/>
            </w:pPr>
            <w:r>
              <w:t>Адреса</w:t>
            </w:r>
          </w:p>
        </w:tc>
        <w:tc>
          <w:tcPr>
            <w:tcW w:w="3628" w:type="dxa"/>
          </w:tcPr>
          <w:p w14:paraId="745DF767" w14:textId="77777777" w:rsidR="00475874" w:rsidRDefault="00475874" w:rsidP="00B776F2">
            <w:pPr>
              <w:jc w:val="both"/>
            </w:pPr>
          </w:p>
        </w:tc>
      </w:tr>
      <w:tr w:rsidR="00475874" w:rsidRPr="00B776F2" w14:paraId="0BFC9BB3" w14:textId="77777777">
        <w:tc>
          <w:tcPr>
            <w:tcW w:w="6236" w:type="dxa"/>
          </w:tcPr>
          <w:p w14:paraId="33EC7DE3" w14:textId="77777777" w:rsidR="00475874" w:rsidRPr="00B776F2" w:rsidRDefault="00B776F2" w:rsidP="00B776F2">
            <w:pPr>
              <w:jc w:val="both"/>
              <w:rPr>
                <w:lang w:val="ru-RU"/>
              </w:rPr>
            </w:pPr>
            <w:proofErr w:type="spellStart"/>
            <w:r w:rsidRPr="00B776F2">
              <w:rPr>
                <w:lang w:val="ru-RU"/>
              </w:rPr>
              <w:t>Контактний</w:t>
            </w:r>
            <w:proofErr w:type="spellEnd"/>
            <w:r w:rsidRPr="00B776F2">
              <w:rPr>
                <w:lang w:val="ru-RU"/>
              </w:rPr>
              <w:t xml:space="preserve"> номер телефону, </w:t>
            </w:r>
            <w:proofErr w:type="spellStart"/>
            <w:r w:rsidRPr="00B776F2">
              <w:rPr>
                <w:lang w:val="ru-RU"/>
              </w:rPr>
              <w:t>електронна</w:t>
            </w:r>
            <w:proofErr w:type="spellEnd"/>
            <w:r w:rsidRPr="00B776F2">
              <w:rPr>
                <w:lang w:val="ru-RU"/>
              </w:rPr>
              <w:t xml:space="preserve"> </w:t>
            </w:r>
            <w:proofErr w:type="spellStart"/>
            <w:r w:rsidRPr="00B776F2">
              <w:rPr>
                <w:lang w:val="ru-RU"/>
              </w:rPr>
              <w:t>пошта</w:t>
            </w:r>
            <w:proofErr w:type="spellEnd"/>
          </w:p>
        </w:tc>
        <w:tc>
          <w:tcPr>
            <w:tcW w:w="3628" w:type="dxa"/>
          </w:tcPr>
          <w:p w14:paraId="12A62C42" w14:textId="77777777" w:rsidR="00475874" w:rsidRPr="00B776F2" w:rsidRDefault="00475874" w:rsidP="00B776F2">
            <w:pPr>
              <w:jc w:val="both"/>
              <w:rPr>
                <w:lang w:val="ru-RU"/>
              </w:rPr>
            </w:pPr>
          </w:p>
        </w:tc>
      </w:tr>
    </w:tbl>
    <w:p w14:paraId="74EDCC95" w14:textId="77777777" w:rsidR="00475874" w:rsidRPr="00B776F2" w:rsidRDefault="00475874" w:rsidP="00B776F2">
      <w:pPr>
        <w:jc w:val="both"/>
        <w:rPr>
          <w:lang w:val="ru-RU"/>
        </w:rPr>
      </w:pPr>
    </w:p>
    <w:p w14:paraId="61CE76EC" w14:textId="77777777" w:rsidR="00475874" w:rsidRPr="00B776F2" w:rsidRDefault="00B776F2" w:rsidP="00B776F2">
      <w:pPr>
        <w:jc w:val="both"/>
        <w:rPr>
          <w:lang w:val="ru-RU"/>
        </w:rPr>
      </w:pPr>
      <w:r w:rsidRPr="00B776F2">
        <w:rPr>
          <w:i/>
          <w:sz w:val="20"/>
          <w:lang w:val="ru-RU"/>
        </w:rPr>
        <w:t xml:space="preserve">Поля, </w:t>
      </w:r>
      <w:proofErr w:type="spellStart"/>
      <w:r w:rsidRPr="00B776F2">
        <w:rPr>
          <w:i/>
          <w:sz w:val="20"/>
          <w:lang w:val="ru-RU"/>
        </w:rPr>
        <w:t>виділені</w:t>
      </w:r>
      <w:proofErr w:type="spellEnd"/>
      <w:r w:rsidRPr="00B776F2">
        <w:rPr>
          <w:i/>
          <w:sz w:val="20"/>
          <w:lang w:val="ru-RU"/>
        </w:rPr>
        <w:t xml:space="preserve"> для </w:t>
      </w:r>
      <w:proofErr w:type="spellStart"/>
      <w:r w:rsidRPr="00B776F2">
        <w:rPr>
          <w:i/>
          <w:sz w:val="20"/>
          <w:lang w:val="ru-RU"/>
        </w:rPr>
        <w:t>заповнення</w:t>
      </w:r>
      <w:proofErr w:type="spellEnd"/>
      <w:r w:rsidRPr="00B776F2">
        <w:rPr>
          <w:i/>
          <w:sz w:val="20"/>
          <w:lang w:val="ru-RU"/>
        </w:rPr>
        <w:t xml:space="preserve"> (</w:t>
      </w:r>
      <w:proofErr w:type="spellStart"/>
      <w:r w:rsidRPr="00B776F2">
        <w:rPr>
          <w:i/>
          <w:sz w:val="20"/>
          <w:lang w:val="ru-RU"/>
        </w:rPr>
        <w:t>ціна</w:t>
      </w:r>
      <w:proofErr w:type="spellEnd"/>
      <w:r w:rsidRPr="00B776F2">
        <w:rPr>
          <w:i/>
          <w:sz w:val="20"/>
          <w:lang w:val="ru-RU"/>
        </w:rPr>
        <w:t xml:space="preserve"> за годину та </w:t>
      </w:r>
      <w:proofErr w:type="spellStart"/>
      <w:r w:rsidRPr="00B776F2">
        <w:rPr>
          <w:i/>
          <w:sz w:val="20"/>
          <w:lang w:val="ru-RU"/>
        </w:rPr>
        <w:t>суми</w:t>
      </w:r>
      <w:proofErr w:type="spellEnd"/>
      <w:r w:rsidRPr="00B776F2">
        <w:rPr>
          <w:i/>
          <w:sz w:val="20"/>
          <w:lang w:val="ru-RU"/>
        </w:rPr>
        <w:t xml:space="preserve">), </w:t>
      </w:r>
      <w:proofErr w:type="spellStart"/>
      <w:r w:rsidRPr="00B776F2">
        <w:rPr>
          <w:i/>
          <w:sz w:val="20"/>
          <w:lang w:val="ru-RU"/>
        </w:rPr>
        <w:t>заповнює</w:t>
      </w:r>
      <w:proofErr w:type="spellEnd"/>
      <w:r w:rsidRPr="00B776F2">
        <w:rPr>
          <w:i/>
          <w:sz w:val="20"/>
          <w:lang w:val="ru-RU"/>
        </w:rPr>
        <w:t xml:space="preserve"> </w:t>
      </w:r>
      <w:proofErr w:type="spellStart"/>
      <w:r w:rsidRPr="00B776F2">
        <w:rPr>
          <w:i/>
          <w:sz w:val="20"/>
          <w:lang w:val="ru-RU"/>
        </w:rPr>
        <w:t>учасник</w:t>
      </w:r>
      <w:proofErr w:type="spellEnd"/>
      <w:r w:rsidRPr="00B776F2">
        <w:rPr>
          <w:i/>
          <w:sz w:val="20"/>
          <w:lang w:val="ru-RU"/>
        </w:rPr>
        <w:t xml:space="preserve"> тендеру.</w:t>
      </w:r>
    </w:p>
    <w:p w14:paraId="48B5333F" w14:textId="77777777" w:rsidR="00475874" w:rsidRPr="00B776F2" w:rsidRDefault="00B776F2" w:rsidP="00B776F2">
      <w:pPr>
        <w:jc w:val="both"/>
        <w:rPr>
          <w:lang w:val="ru-RU"/>
        </w:rPr>
      </w:pPr>
      <w:proofErr w:type="spellStart"/>
      <w:r w:rsidRPr="00B776F2">
        <w:rPr>
          <w:lang w:val="ru-RU"/>
        </w:rPr>
        <w:t>Пропозиція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дійсна</w:t>
      </w:r>
      <w:proofErr w:type="spellEnd"/>
      <w:r w:rsidRPr="00B776F2">
        <w:rPr>
          <w:lang w:val="ru-RU"/>
        </w:rPr>
        <w:t xml:space="preserve">: </w:t>
      </w:r>
      <w:r w:rsidRPr="00B776F2">
        <w:rPr>
          <w:lang w:val="ru-RU"/>
        </w:rPr>
        <w:t xml:space="preserve">__________ </w:t>
      </w:r>
      <w:proofErr w:type="spellStart"/>
      <w:r w:rsidRPr="00B776F2">
        <w:rPr>
          <w:lang w:val="ru-RU"/>
        </w:rPr>
        <w:t>календарних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днів</w:t>
      </w:r>
      <w:proofErr w:type="spellEnd"/>
      <w:r w:rsidRPr="00B776F2">
        <w:rPr>
          <w:lang w:val="ru-RU"/>
        </w:rPr>
        <w:t xml:space="preserve"> (не </w:t>
      </w:r>
      <w:proofErr w:type="spellStart"/>
      <w:r w:rsidRPr="00B776F2">
        <w:rPr>
          <w:lang w:val="ru-RU"/>
        </w:rPr>
        <w:t>менше</w:t>
      </w:r>
      <w:proofErr w:type="spellEnd"/>
      <w:r w:rsidRPr="00B776F2">
        <w:rPr>
          <w:lang w:val="ru-RU"/>
        </w:rPr>
        <w:t xml:space="preserve"> 30) з </w:t>
      </w:r>
      <w:proofErr w:type="spellStart"/>
      <w:r w:rsidRPr="00B776F2">
        <w:rPr>
          <w:lang w:val="ru-RU"/>
        </w:rPr>
        <w:t>дати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закінчення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кінцевого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терміну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подання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пропозицій</w:t>
      </w:r>
      <w:proofErr w:type="spellEnd"/>
      <w:r w:rsidRPr="00B776F2">
        <w:rPr>
          <w:lang w:val="ru-RU"/>
        </w:rPr>
        <w:t>.</w:t>
      </w:r>
    </w:p>
    <w:tbl>
      <w:tblPr>
        <w:tblStyle w:val="af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2948"/>
        <w:gridCol w:w="1247"/>
        <w:gridCol w:w="1474"/>
        <w:gridCol w:w="1701"/>
        <w:gridCol w:w="1928"/>
      </w:tblGrid>
      <w:tr w:rsidR="00475874" w14:paraId="24EA993A" w14:textId="77777777">
        <w:trPr>
          <w:jc w:val="center"/>
        </w:trPr>
        <w:tc>
          <w:tcPr>
            <w:tcW w:w="680" w:type="dxa"/>
          </w:tcPr>
          <w:p w14:paraId="6A7BC6DC" w14:textId="77777777" w:rsidR="00475874" w:rsidRDefault="00B776F2" w:rsidP="00B776F2">
            <w:pPr>
              <w:jc w:val="both"/>
            </w:pPr>
            <w:proofErr w:type="spellStart"/>
            <w:r>
              <w:rPr>
                <w:b/>
              </w:rPr>
              <w:t>Пункт</w:t>
            </w:r>
            <w:proofErr w:type="spellEnd"/>
            <w:r>
              <w:rPr>
                <w:b/>
              </w:rPr>
              <w:t xml:space="preserve"> №</w:t>
            </w:r>
          </w:p>
        </w:tc>
        <w:tc>
          <w:tcPr>
            <w:tcW w:w="2948" w:type="dxa"/>
          </w:tcPr>
          <w:p w14:paraId="2988D0FF" w14:textId="77777777" w:rsidR="00475874" w:rsidRDefault="00B776F2" w:rsidP="00B776F2">
            <w:pPr>
              <w:jc w:val="both"/>
            </w:pPr>
            <w:r>
              <w:rPr>
                <w:b/>
              </w:rPr>
              <w:t>Позиція</w:t>
            </w:r>
          </w:p>
        </w:tc>
        <w:tc>
          <w:tcPr>
            <w:tcW w:w="1247" w:type="dxa"/>
          </w:tcPr>
          <w:p w14:paraId="00C68FC5" w14:textId="77777777" w:rsidR="00475874" w:rsidRDefault="00B776F2" w:rsidP="00B776F2">
            <w:pPr>
              <w:jc w:val="both"/>
            </w:pPr>
            <w:r>
              <w:rPr>
                <w:b/>
              </w:rPr>
              <w:t>Одиниця</w:t>
            </w:r>
          </w:p>
        </w:tc>
        <w:tc>
          <w:tcPr>
            <w:tcW w:w="1474" w:type="dxa"/>
          </w:tcPr>
          <w:p w14:paraId="5C8636D5" w14:textId="77777777" w:rsidR="00475874" w:rsidRDefault="00B776F2" w:rsidP="00B776F2">
            <w:pPr>
              <w:jc w:val="both"/>
            </w:pPr>
            <w:r>
              <w:rPr>
                <w:b/>
              </w:rPr>
              <w:t>Орієнтовна к-сть год.</w:t>
            </w:r>
          </w:p>
        </w:tc>
        <w:tc>
          <w:tcPr>
            <w:tcW w:w="1701" w:type="dxa"/>
          </w:tcPr>
          <w:p w14:paraId="23F2610C" w14:textId="77777777" w:rsidR="00475874" w:rsidRDefault="00B776F2" w:rsidP="00B776F2">
            <w:pPr>
              <w:jc w:val="both"/>
            </w:pPr>
            <w:r>
              <w:rPr>
                <w:b/>
              </w:rPr>
              <w:t>Ціна*, грн за годину</w:t>
            </w:r>
          </w:p>
        </w:tc>
        <w:tc>
          <w:tcPr>
            <w:tcW w:w="1928" w:type="dxa"/>
          </w:tcPr>
          <w:p w14:paraId="2481DC3B" w14:textId="77777777" w:rsidR="00475874" w:rsidRDefault="00B776F2" w:rsidP="00B776F2">
            <w:pPr>
              <w:jc w:val="both"/>
            </w:pPr>
            <w:r>
              <w:rPr>
                <w:b/>
              </w:rPr>
              <w:t>Загальна сума до, грн</w:t>
            </w:r>
          </w:p>
        </w:tc>
      </w:tr>
      <w:tr w:rsidR="00475874" w14:paraId="5201D4B5" w14:textId="77777777">
        <w:trPr>
          <w:jc w:val="center"/>
        </w:trPr>
        <w:tc>
          <w:tcPr>
            <w:tcW w:w="680" w:type="dxa"/>
          </w:tcPr>
          <w:p w14:paraId="57051F16" w14:textId="77777777" w:rsidR="00475874" w:rsidRDefault="00B776F2" w:rsidP="00B776F2">
            <w:pPr>
              <w:jc w:val="both"/>
            </w:pPr>
            <w:r>
              <w:t>1</w:t>
            </w:r>
          </w:p>
        </w:tc>
        <w:tc>
          <w:tcPr>
            <w:tcW w:w="2948" w:type="dxa"/>
          </w:tcPr>
          <w:p w14:paraId="7A8660BC" w14:textId="77777777" w:rsidR="00475874" w:rsidRPr="00B776F2" w:rsidRDefault="00B776F2" w:rsidP="00B776F2">
            <w:pPr>
              <w:jc w:val="both"/>
              <w:rPr>
                <w:lang w:val="ru-RU"/>
              </w:rPr>
            </w:pPr>
            <w:proofErr w:type="spellStart"/>
            <w:r w:rsidRPr="00B776F2">
              <w:rPr>
                <w:lang w:val="ru-RU"/>
              </w:rPr>
              <w:t>Обсяг</w:t>
            </w:r>
            <w:proofErr w:type="spellEnd"/>
            <w:r w:rsidRPr="00B776F2">
              <w:rPr>
                <w:lang w:val="ru-RU"/>
              </w:rPr>
              <w:t xml:space="preserve"> </w:t>
            </w:r>
            <w:proofErr w:type="spellStart"/>
            <w:r w:rsidRPr="00B776F2">
              <w:rPr>
                <w:lang w:val="ru-RU"/>
              </w:rPr>
              <w:t>робіт</w:t>
            </w:r>
            <w:proofErr w:type="spellEnd"/>
            <w:r w:rsidRPr="00B776F2">
              <w:rPr>
                <w:lang w:val="ru-RU"/>
              </w:rPr>
              <w:t xml:space="preserve"> і </w:t>
            </w:r>
            <w:proofErr w:type="spellStart"/>
            <w:r w:rsidRPr="00B776F2">
              <w:rPr>
                <w:lang w:val="ru-RU"/>
              </w:rPr>
              <w:t>завдань</w:t>
            </w:r>
            <w:proofErr w:type="spellEnd"/>
            <w:r w:rsidRPr="00B776F2">
              <w:rPr>
                <w:lang w:val="ru-RU"/>
              </w:rPr>
              <w:t xml:space="preserve">, </w:t>
            </w:r>
            <w:proofErr w:type="spellStart"/>
            <w:r w:rsidRPr="00B776F2">
              <w:rPr>
                <w:lang w:val="ru-RU"/>
              </w:rPr>
              <w:t>описані</w:t>
            </w:r>
            <w:proofErr w:type="spellEnd"/>
            <w:r w:rsidRPr="00B776F2">
              <w:rPr>
                <w:lang w:val="ru-RU"/>
              </w:rPr>
              <w:t xml:space="preserve"> у </w:t>
            </w:r>
            <w:proofErr w:type="spellStart"/>
            <w:r w:rsidRPr="00B776F2">
              <w:rPr>
                <w:lang w:val="ru-RU"/>
              </w:rPr>
              <w:t>Специфікації</w:t>
            </w:r>
            <w:proofErr w:type="spellEnd"/>
            <w:r w:rsidRPr="00B776F2">
              <w:rPr>
                <w:lang w:val="ru-RU"/>
              </w:rPr>
              <w:t xml:space="preserve"> (</w:t>
            </w:r>
            <w:proofErr w:type="spellStart"/>
            <w:r w:rsidRPr="00B776F2">
              <w:rPr>
                <w:lang w:val="ru-RU"/>
              </w:rPr>
              <w:t>Додаток</w:t>
            </w:r>
            <w:proofErr w:type="spellEnd"/>
            <w:r w:rsidRPr="00B776F2">
              <w:rPr>
                <w:lang w:val="ru-RU"/>
              </w:rPr>
              <w:t xml:space="preserve"> А)</w:t>
            </w:r>
          </w:p>
        </w:tc>
        <w:tc>
          <w:tcPr>
            <w:tcW w:w="1247" w:type="dxa"/>
          </w:tcPr>
          <w:p w14:paraId="103A1305" w14:textId="77777777" w:rsidR="00475874" w:rsidRDefault="00B776F2" w:rsidP="00B776F2">
            <w:pPr>
              <w:jc w:val="both"/>
            </w:pPr>
            <w:proofErr w:type="spellStart"/>
            <w:r>
              <w:t>Людино-г</w:t>
            </w:r>
            <w:r>
              <w:t>одина</w:t>
            </w:r>
            <w:proofErr w:type="spellEnd"/>
          </w:p>
        </w:tc>
        <w:tc>
          <w:tcPr>
            <w:tcW w:w="1474" w:type="dxa"/>
          </w:tcPr>
          <w:p w14:paraId="1EF87113" w14:textId="77777777" w:rsidR="00475874" w:rsidRDefault="00B776F2" w:rsidP="00B776F2">
            <w:pPr>
              <w:jc w:val="both"/>
            </w:pPr>
            <w:r>
              <w:t>до 424</w:t>
            </w:r>
          </w:p>
        </w:tc>
        <w:tc>
          <w:tcPr>
            <w:tcW w:w="1701" w:type="dxa"/>
          </w:tcPr>
          <w:p w14:paraId="3C16999A" w14:textId="43B8B3B0" w:rsidR="00475874" w:rsidRDefault="00B776F2" w:rsidP="00B776F2">
            <w:pPr>
              <w:jc w:val="both"/>
            </w:pPr>
            <w:proofErr w:type="spellStart"/>
            <w:r>
              <w:t>до</w:t>
            </w:r>
            <w:proofErr w:type="spellEnd"/>
          </w:p>
        </w:tc>
        <w:tc>
          <w:tcPr>
            <w:tcW w:w="1928" w:type="dxa"/>
          </w:tcPr>
          <w:p w14:paraId="4A0F8F86" w14:textId="1FD24F17" w:rsidR="00475874" w:rsidRDefault="00B776F2" w:rsidP="00B776F2">
            <w:pPr>
              <w:jc w:val="both"/>
            </w:pPr>
            <w:proofErr w:type="spellStart"/>
            <w:r>
              <w:t>до</w:t>
            </w:r>
            <w:proofErr w:type="spellEnd"/>
          </w:p>
        </w:tc>
      </w:tr>
      <w:tr w:rsidR="00475874" w14:paraId="510BF886" w14:textId="77777777">
        <w:trPr>
          <w:jc w:val="center"/>
        </w:trPr>
        <w:tc>
          <w:tcPr>
            <w:tcW w:w="8050" w:type="dxa"/>
            <w:gridSpan w:val="5"/>
          </w:tcPr>
          <w:p w14:paraId="2B49F31B" w14:textId="77777777" w:rsidR="00475874" w:rsidRDefault="00B776F2" w:rsidP="00B776F2">
            <w:pPr>
              <w:jc w:val="both"/>
            </w:pPr>
            <w:r>
              <w:rPr>
                <w:b/>
              </w:rPr>
              <w:t>Разом, грн</w:t>
            </w:r>
          </w:p>
        </w:tc>
        <w:tc>
          <w:tcPr>
            <w:tcW w:w="1928" w:type="dxa"/>
          </w:tcPr>
          <w:p w14:paraId="4F0013FF" w14:textId="6230EB43" w:rsidR="00475874" w:rsidRDefault="00B776F2" w:rsidP="00B776F2">
            <w:pPr>
              <w:jc w:val="both"/>
            </w:pPr>
            <w:proofErr w:type="spellStart"/>
            <w:r>
              <w:rPr>
                <w:b/>
              </w:rPr>
              <w:t>до</w:t>
            </w:r>
            <w:proofErr w:type="spellEnd"/>
          </w:p>
        </w:tc>
      </w:tr>
    </w:tbl>
    <w:p w14:paraId="534A132E" w14:textId="77777777" w:rsidR="00475874" w:rsidRPr="00B776F2" w:rsidRDefault="00B776F2" w:rsidP="00B776F2">
      <w:pPr>
        <w:jc w:val="both"/>
        <w:rPr>
          <w:lang w:val="ru-RU"/>
        </w:rPr>
      </w:pPr>
      <w:r w:rsidRPr="00B776F2">
        <w:rPr>
          <w:lang w:val="ru-RU"/>
        </w:rPr>
        <w:t xml:space="preserve">* </w:t>
      </w:r>
      <w:proofErr w:type="spellStart"/>
      <w:r w:rsidRPr="00B776F2">
        <w:rPr>
          <w:lang w:val="ru-RU"/>
        </w:rPr>
        <w:t>Ціна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вказується</w:t>
      </w:r>
      <w:proofErr w:type="spellEnd"/>
      <w:r w:rsidRPr="00B776F2">
        <w:rPr>
          <w:lang w:val="ru-RU"/>
        </w:rPr>
        <w:t xml:space="preserve"> у </w:t>
      </w:r>
      <w:proofErr w:type="spellStart"/>
      <w:r w:rsidRPr="00B776F2">
        <w:rPr>
          <w:lang w:val="ru-RU"/>
        </w:rPr>
        <w:t>національній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валюті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України</w:t>
      </w:r>
      <w:proofErr w:type="spellEnd"/>
      <w:r w:rsidRPr="00B776F2">
        <w:rPr>
          <w:lang w:val="ru-RU"/>
        </w:rPr>
        <w:t xml:space="preserve"> — </w:t>
      </w:r>
      <w:proofErr w:type="spellStart"/>
      <w:r w:rsidRPr="00B776F2">
        <w:rPr>
          <w:lang w:val="ru-RU"/>
        </w:rPr>
        <w:t>гривні</w:t>
      </w:r>
      <w:proofErr w:type="spellEnd"/>
      <w:r w:rsidRPr="00B776F2">
        <w:rPr>
          <w:lang w:val="ru-RU"/>
        </w:rPr>
        <w:t>.</w:t>
      </w:r>
    </w:p>
    <w:p w14:paraId="5BCEB821" w14:textId="09BE553D" w:rsidR="00475874" w:rsidRDefault="00B776F2" w:rsidP="00B776F2">
      <w:pPr>
        <w:jc w:val="both"/>
        <w:rPr>
          <w:lang w:val="ru-RU"/>
        </w:rPr>
      </w:pPr>
      <w:r w:rsidRPr="00B776F2">
        <w:rPr>
          <w:lang w:val="ru-RU"/>
        </w:rPr>
        <w:t xml:space="preserve">** </w:t>
      </w:r>
      <w:proofErr w:type="spellStart"/>
      <w:r w:rsidRPr="00B776F2">
        <w:rPr>
          <w:lang w:val="ru-RU"/>
        </w:rPr>
        <w:t>Ціни</w:t>
      </w:r>
      <w:proofErr w:type="spellEnd"/>
      <w:r w:rsidRPr="00B776F2">
        <w:rPr>
          <w:lang w:val="ru-RU"/>
        </w:rPr>
        <w:t xml:space="preserve"> за </w:t>
      </w:r>
      <w:proofErr w:type="spellStart"/>
      <w:r w:rsidRPr="00B776F2">
        <w:rPr>
          <w:lang w:val="ru-RU"/>
        </w:rPr>
        <w:t>одиницю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вказуються</w:t>
      </w:r>
      <w:proofErr w:type="spellEnd"/>
      <w:r w:rsidRPr="00B776F2">
        <w:rPr>
          <w:lang w:val="ru-RU"/>
        </w:rPr>
        <w:t xml:space="preserve"> через 2 </w:t>
      </w:r>
      <w:proofErr w:type="spellStart"/>
      <w:r w:rsidRPr="00B776F2">
        <w:rPr>
          <w:lang w:val="ru-RU"/>
        </w:rPr>
        <w:t>цифри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після</w:t>
      </w:r>
      <w:proofErr w:type="spellEnd"/>
      <w:r w:rsidRPr="00B776F2">
        <w:rPr>
          <w:lang w:val="ru-RU"/>
        </w:rPr>
        <w:t xml:space="preserve"> коми.</w:t>
      </w:r>
    </w:p>
    <w:p w14:paraId="65D8CE37" w14:textId="77777777" w:rsidR="00B776F2" w:rsidRPr="00B776F2" w:rsidRDefault="00B776F2" w:rsidP="00B776F2">
      <w:pPr>
        <w:jc w:val="both"/>
        <w:rPr>
          <w:lang w:val="ru-RU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7597"/>
      </w:tblGrid>
      <w:tr w:rsidR="00475874" w14:paraId="5495D552" w14:textId="77777777">
        <w:tc>
          <w:tcPr>
            <w:tcW w:w="2268" w:type="dxa"/>
          </w:tcPr>
          <w:p w14:paraId="14B73678" w14:textId="77777777" w:rsidR="00475874" w:rsidRDefault="00B776F2" w:rsidP="00B776F2">
            <w:pPr>
              <w:jc w:val="both"/>
            </w:pPr>
            <w:proofErr w:type="spellStart"/>
            <w:r>
              <w:t>Умови</w:t>
            </w:r>
            <w:proofErr w:type="spellEnd"/>
            <w:r>
              <w:t xml:space="preserve"> </w:t>
            </w:r>
            <w:proofErr w:type="spellStart"/>
            <w:r>
              <w:t>оплати</w:t>
            </w:r>
            <w:proofErr w:type="spellEnd"/>
          </w:p>
        </w:tc>
        <w:tc>
          <w:tcPr>
            <w:tcW w:w="7597" w:type="dxa"/>
          </w:tcPr>
          <w:p w14:paraId="53B151A4" w14:textId="77777777" w:rsidR="00475874" w:rsidRDefault="00B776F2" w:rsidP="00B776F2">
            <w:pPr>
              <w:jc w:val="both"/>
            </w:pPr>
            <w:r>
              <w:t>100% післяплата</w:t>
            </w:r>
          </w:p>
        </w:tc>
      </w:tr>
      <w:tr w:rsidR="00475874" w:rsidRPr="00B776F2" w14:paraId="39A9C9E7" w14:textId="77777777">
        <w:tc>
          <w:tcPr>
            <w:tcW w:w="2268" w:type="dxa"/>
          </w:tcPr>
          <w:p w14:paraId="13259557" w14:textId="77777777" w:rsidR="00475874" w:rsidRDefault="00B776F2" w:rsidP="00B776F2">
            <w:pPr>
              <w:jc w:val="both"/>
            </w:pPr>
            <w:r>
              <w:t>Терміни оплати</w:t>
            </w:r>
          </w:p>
        </w:tc>
        <w:tc>
          <w:tcPr>
            <w:tcW w:w="7597" w:type="dxa"/>
          </w:tcPr>
          <w:p w14:paraId="23DEE953" w14:textId="77777777" w:rsidR="00475874" w:rsidRPr="00B776F2" w:rsidRDefault="00B776F2" w:rsidP="00B776F2">
            <w:pPr>
              <w:jc w:val="both"/>
              <w:rPr>
                <w:lang w:val="ru-RU"/>
              </w:rPr>
            </w:pPr>
            <w:proofErr w:type="spellStart"/>
            <w:r w:rsidRPr="00B776F2">
              <w:rPr>
                <w:lang w:val="ru-RU"/>
              </w:rPr>
              <w:t>протягом</w:t>
            </w:r>
            <w:proofErr w:type="spellEnd"/>
            <w:r w:rsidRPr="00B776F2">
              <w:rPr>
                <w:lang w:val="ru-RU"/>
              </w:rPr>
              <w:t xml:space="preserve"> 5 (</w:t>
            </w:r>
            <w:proofErr w:type="spellStart"/>
            <w:r w:rsidRPr="00B776F2">
              <w:rPr>
                <w:lang w:val="ru-RU"/>
              </w:rPr>
              <w:t>п’яти</w:t>
            </w:r>
            <w:proofErr w:type="spellEnd"/>
            <w:r w:rsidRPr="00B776F2">
              <w:rPr>
                <w:lang w:val="ru-RU"/>
              </w:rPr>
              <w:t xml:space="preserve">) </w:t>
            </w:r>
            <w:proofErr w:type="spellStart"/>
            <w:r w:rsidRPr="00B776F2">
              <w:rPr>
                <w:lang w:val="ru-RU"/>
              </w:rPr>
              <w:t>робочих</w:t>
            </w:r>
            <w:proofErr w:type="spellEnd"/>
            <w:r w:rsidRPr="00B776F2">
              <w:rPr>
                <w:lang w:val="ru-RU"/>
              </w:rPr>
              <w:t xml:space="preserve"> </w:t>
            </w:r>
            <w:proofErr w:type="spellStart"/>
            <w:r w:rsidRPr="00B776F2">
              <w:rPr>
                <w:lang w:val="ru-RU"/>
              </w:rPr>
              <w:t>днів</w:t>
            </w:r>
            <w:proofErr w:type="spellEnd"/>
            <w:r w:rsidRPr="00B776F2">
              <w:rPr>
                <w:lang w:val="ru-RU"/>
              </w:rPr>
              <w:t xml:space="preserve"> з </w:t>
            </w:r>
            <w:proofErr w:type="spellStart"/>
            <w:r w:rsidRPr="00B776F2">
              <w:rPr>
                <w:lang w:val="ru-RU"/>
              </w:rPr>
              <w:t>дати</w:t>
            </w:r>
            <w:proofErr w:type="spellEnd"/>
            <w:r w:rsidRPr="00B776F2">
              <w:rPr>
                <w:lang w:val="ru-RU"/>
              </w:rPr>
              <w:t xml:space="preserve"> </w:t>
            </w:r>
            <w:proofErr w:type="spellStart"/>
            <w:r w:rsidRPr="00B776F2">
              <w:rPr>
                <w:lang w:val="ru-RU"/>
              </w:rPr>
              <w:t>підписання</w:t>
            </w:r>
            <w:proofErr w:type="spellEnd"/>
            <w:r w:rsidRPr="00B776F2">
              <w:rPr>
                <w:lang w:val="ru-RU"/>
              </w:rPr>
              <w:t xml:space="preserve"> Акту </w:t>
            </w:r>
            <w:proofErr w:type="spellStart"/>
            <w:r w:rsidRPr="00B776F2">
              <w:rPr>
                <w:lang w:val="ru-RU"/>
              </w:rPr>
              <w:t>наданих</w:t>
            </w:r>
            <w:proofErr w:type="spellEnd"/>
            <w:r w:rsidRPr="00B776F2">
              <w:rPr>
                <w:lang w:val="ru-RU"/>
              </w:rPr>
              <w:t xml:space="preserve"> </w:t>
            </w:r>
            <w:proofErr w:type="spellStart"/>
            <w:r w:rsidRPr="00B776F2">
              <w:rPr>
                <w:lang w:val="ru-RU"/>
              </w:rPr>
              <w:t>послуг</w:t>
            </w:r>
            <w:proofErr w:type="spellEnd"/>
          </w:p>
        </w:tc>
      </w:tr>
      <w:tr w:rsidR="00475874" w:rsidRPr="00B776F2" w14:paraId="3C004231" w14:textId="77777777">
        <w:tc>
          <w:tcPr>
            <w:tcW w:w="2268" w:type="dxa"/>
          </w:tcPr>
          <w:p w14:paraId="41B377F6" w14:textId="77777777" w:rsidR="00475874" w:rsidRDefault="00B776F2" w:rsidP="00B776F2">
            <w:pPr>
              <w:jc w:val="both"/>
            </w:pPr>
            <w:proofErr w:type="spellStart"/>
            <w:r>
              <w:t>Ціна</w:t>
            </w:r>
            <w:proofErr w:type="spellEnd"/>
          </w:p>
        </w:tc>
        <w:tc>
          <w:tcPr>
            <w:tcW w:w="7597" w:type="dxa"/>
          </w:tcPr>
          <w:p w14:paraId="1D0DF86D" w14:textId="77777777" w:rsidR="00475874" w:rsidRPr="00B776F2" w:rsidRDefault="00B776F2" w:rsidP="00B776F2">
            <w:pPr>
              <w:jc w:val="both"/>
              <w:rPr>
                <w:lang w:val="ru-RU"/>
              </w:rPr>
            </w:pPr>
            <w:r w:rsidRPr="00B776F2">
              <w:rPr>
                <w:lang w:val="ru-RU"/>
              </w:rPr>
              <w:t xml:space="preserve">повинна </w:t>
            </w:r>
            <w:proofErr w:type="spellStart"/>
            <w:r w:rsidRPr="00B776F2">
              <w:rPr>
                <w:lang w:val="ru-RU"/>
              </w:rPr>
              <w:t>включати</w:t>
            </w:r>
            <w:proofErr w:type="spellEnd"/>
            <w:r w:rsidRPr="00B776F2">
              <w:rPr>
                <w:lang w:val="ru-RU"/>
              </w:rPr>
              <w:t xml:space="preserve"> </w:t>
            </w:r>
            <w:proofErr w:type="spellStart"/>
            <w:r w:rsidRPr="00B776F2">
              <w:rPr>
                <w:lang w:val="ru-RU"/>
              </w:rPr>
              <w:t>всі</w:t>
            </w:r>
            <w:proofErr w:type="spellEnd"/>
            <w:r w:rsidRPr="00B776F2">
              <w:rPr>
                <w:lang w:val="ru-RU"/>
              </w:rPr>
              <w:t xml:space="preserve"> </w:t>
            </w:r>
            <w:proofErr w:type="spellStart"/>
            <w:r w:rsidRPr="00B776F2">
              <w:rPr>
                <w:lang w:val="ru-RU"/>
              </w:rPr>
              <w:t>відповідні</w:t>
            </w:r>
            <w:proofErr w:type="spellEnd"/>
            <w:r w:rsidRPr="00B776F2">
              <w:rPr>
                <w:lang w:val="ru-RU"/>
              </w:rPr>
              <w:t xml:space="preserve"> </w:t>
            </w:r>
            <w:proofErr w:type="spellStart"/>
            <w:r w:rsidRPr="00B776F2">
              <w:rPr>
                <w:lang w:val="ru-RU"/>
              </w:rPr>
              <w:t>податки</w:t>
            </w:r>
            <w:proofErr w:type="spellEnd"/>
            <w:r w:rsidRPr="00B776F2">
              <w:rPr>
                <w:lang w:val="ru-RU"/>
              </w:rPr>
              <w:t xml:space="preserve"> та </w:t>
            </w:r>
            <w:proofErr w:type="spellStart"/>
            <w:r w:rsidRPr="00B776F2">
              <w:rPr>
                <w:lang w:val="ru-RU"/>
              </w:rPr>
              <w:t>збори</w:t>
            </w:r>
            <w:proofErr w:type="spellEnd"/>
          </w:p>
        </w:tc>
      </w:tr>
    </w:tbl>
    <w:p w14:paraId="70F82E69" w14:textId="77777777" w:rsidR="00475874" w:rsidRPr="00B776F2" w:rsidRDefault="00475874" w:rsidP="00B776F2">
      <w:pPr>
        <w:jc w:val="both"/>
        <w:rPr>
          <w:lang w:val="ru-RU"/>
        </w:rPr>
      </w:pPr>
    </w:p>
    <w:p w14:paraId="7C195F76" w14:textId="77777777" w:rsidR="00475874" w:rsidRPr="00B776F2" w:rsidRDefault="00B776F2" w:rsidP="00B776F2">
      <w:pPr>
        <w:jc w:val="both"/>
        <w:rPr>
          <w:lang w:val="ru-RU"/>
        </w:rPr>
      </w:pPr>
      <w:proofErr w:type="spellStart"/>
      <w:r w:rsidRPr="00B776F2">
        <w:rPr>
          <w:lang w:val="ru-RU"/>
        </w:rPr>
        <w:t>Загальна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вартість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послуг</w:t>
      </w:r>
      <w:proofErr w:type="spellEnd"/>
      <w:r w:rsidRPr="00B776F2">
        <w:rPr>
          <w:lang w:val="ru-RU"/>
        </w:rPr>
        <w:t xml:space="preserve"> словами: _______________________________________________ грн.</w:t>
      </w:r>
    </w:p>
    <w:p w14:paraId="747032AB" w14:textId="77777777" w:rsidR="00475874" w:rsidRPr="00B776F2" w:rsidRDefault="00B776F2" w:rsidP="00B776F2">
      <w:pPr>
        <w:jc w:val="both"/>
        <w:rPr>
          <w:lang w:val="ru-RU"/>
        </w:rPr>
      </w:pPr>
      <w:proofErr w:type="spellStart"/>
      <w:r w:rsidRPr="00B776F2">
        <w:rPr>
          <w:lang w:val="ru-RU"/>
        </w:rPr>
        <w:t>Цим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підтверджую</w:t>
      </w:r>
      <w:proofErr w:type="spellEnd"/>
      <w:r w:rsidRPr="00B776F2">
        <w:rPr>
          <w:lang w:val="ru-RU"/>
        </w:rPr>
        <w:t xml:space="preserve">, </w:t>
      </w:r>
      <w:proofErr w:type="spellStart"/>
      <w:r w:rsidRPr="00B776F2">
        <w:rPr>
          <w:lang w:val="ru-RU"/>
        </w:rPr>
        <w:t>що</w:t>
      </w:r>
      <w:proofErr w:type="spellEnd"/>
      <w:r w:rsidRPr="00B776F2">
        <w:rPr>
          <w:lang w:val="ru-RU"/>
        </w:rPr>
        <w:t>:</w:t>
      </w:r>
    </w:p>
    <w:p w14:paraId="0F54AD41" w14:textId="77777777" w:rsidR="00475874" w:rsidRPr="00B776F2" w:rsidRDefault="00B776F2" w:rsidP="00B776F2">
      <w:pPr>
        <w:ind w:left="454" w:hanging="340"/>
        <w:jc w:val="both"/>
        <w:rPr>
          <w:lang w:val="ru-RU"/>
        </w:rPr>
      </w:pPr>
      <w:r w:rsidRPr="00B776F2">
        <w:rPr>
          <w:lang w:val="ru-RU"/>
        </w:rPr>
        <w:t xml:space="preserve">1. </w:t>
      </w:r>
      <w:proofErr w:type="spellStart"/>
      <w:r w:rsidRPr="00B776F2">
        <w:rPr>
          <w:lang w:val="ru-RU"/>
        </w:rPr>
        <w:t>ця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пропозиція</w:t>
      </w:r>
      <w:proofErr w:type="spellEnd"/>
      <w:r w:rsidRPr="00B776F2">
        <w:rPr>
          <w:lang w:val="ru-RU"/>
        </w:rPr>
        <w:t xml:space="preserve"> не </w:t>
      </w:r>
      <w:proofErr w:type="spellStart"/>
      <w:r w:rsidRPr="00B776F2">
        <w:rPr>
          <w:lang w:val="ru-RU"/>
        </w:rPr>
        <w:t>містить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жодних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посил</w:t>
      </w:r>
      <w:r w:rsidRPr="00B776F2">
        <w:rPr>
          <w:lang w:val="ru-RU"/>
        </w:rPr>
        <w:t>ань</w:t>
      </w:r>
      <w:proofErr w:type="spellEnd"/>
      <w:r w:rsidRPr="00B776F2">
        <w:rPr>
          <w:lang w:val="ru-RU"/>
        </w:rPr>
        <w:t xml:space="preserve">, </w:t>
      </w:r>
      <w:proofErr w:type="spellStart"/>
      <w:r w:rsidRPr="00B776F2">
        <w:rPr>
          <w:lang w:val="ru-RU"/>
        </w:rPr>
        <w:t>обмежень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або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застережень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щодо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ціни</w:t>
      </w:r>
      <w:proofErr w:type="spellEnd"/>
      <w:r w:rsidRPr="00B776F2">
        <w:rPr>
          <w:lang w:val="ru-RU"/>
        </w:rPr>
        <w:t>;</w:t>
      </w:r>
    </w:p>
    <w:p w14:paraId="3E875614" w14:textId="77777777" w:rsidR="00475874" w:rsidRPr="00B776F2" w:rsidRDefault="00B776F2" w:rsidP="00B776F2">
      <w:pPr>
        <w:ind w:left="454" w:hanging="340"/>
        <w:jc w:val="both"/>
        <w:rPr>
          <w:lang w:val="ru-RU"/>
        </w:rPr>
      </w:pPr>
      <w:r w:rsidRPr="00B776F2">
        <w:rPr>
          <w:lang w:val="ru-RU"/>
        </w:rPr>
        <w:t xml:space="preserve">2. </w:t>
      </w:r>
      <w:proofErr w:type="spellStart"/>
      <w:r w:rsidRPr="00B776F2">
        <w:rPr>
          <w:lang w:val="ru-RU"/>
        </w:rPr>
        <w:t>загальна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вартість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розрахована</w:t>
      </w:r>
      <w:proofErr w:type="spellEnd"/>
      <w:r w:rsidRPr="00B776F2">
        <w:rPr>
          <w:lang w:val="ru-RU"/>
        </w:rPr>
        <w:t xml:space="preserve"> як </w:t>
      </w:r>
      <w:proofErr w:type="spellStart"/>
      <w:r w:rsidRPr="00B776F2">
        <w:rPr>
          <w:lang w:val="ru-RU"/>
        </w:rPr>
        <w:t>добуток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ціни</w:t>
      </w:r>
      <w:proofErr w:type="spellEnd"/>
      <w:r w:rsidRPr="00B776F2">
        <w:rPr>
          <w:lang w:val="ru-RU"/>
        </w:rPr>
        <w:t xml:space="preserve"> за одну </w:t>
      </w:r>
      <w:proofErr w:type="spellStart"/>
      <w:r w:rsidRPr="00B776F2">
        <w:rPr>
          <w:lang w:val="ru-RU"/>
        </w:rPr>
        <w:t>людино</w:t>
      </w:r>
      <w:proofErr w:type="spellEnd"/>
      <w:r w:rsidRPr="00B776F2">
        <w:rPr>
          <w:lang w:val="ru-RU"/>
        </w:rPr>
        <w:t xml:space="preserve">-годину на </w:t>
      </w:r>
      <w:proofErr w:type="spellStart"/>
      <w:r w:rsidRPr="00B776F2">
        <w:rPr>
          <w:lang w:val="ru-RU"/>
        </w:rPr>
        <w:t>орієнтовний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обсяг</w:t>
      </w:r>
      <w:proofErr w:type="spellEnd"/>
      <w:r w:rsidRPr="00B776F2">
        <w:rPr>
          <w:lang w:val="ru-RU"/>
        </w:rPr>
        <w:t xml:space="preserve"> до 424 годин; </w:t>
      </w:r>
      <w:proofErr w:type="spellStart"/>
      <w:r w:rsidRPr="00B776F2">
        <w:rPr>
          <w:lang w:val="ru-RU"/>
        </w:rPr>
        <w:t>фактична</w:t>
      </w:r>
      <w:proofErr w:type="spellEnd"/>
      <w:r w:rsidRPr="00B776F2">
        <w:rPr>
          <w:lang w:val="ru-RU"/>
        </w:rPr>
        <w:t xml:space="preserve"> оплата </w:t>
      </w:r>
      <w:proofErr w:type="spellStart"/>
      <w:r w:rsidRPr="00B776F2">
        <w:rPr>
          <w:lang w:val="ru-RU"/>
        </w:rPr>
        <w:t>здійснюється</w:t>
      </w:r>
      <w:proofErr w:type="spellEnd"/>
      <w:r w:rsidRPr="00B776F2">
        <w:rPr>
          <w:lang w:val="ru-RU"/>
        </w:rPr>
        <w:t xml:space="preserve"> за </w:t>
      </w:r>
      <w:proofErr w:type="spellStart"/>
      <w:r w:rsidRPr="00B776F2">
        <w:rPr>
          <w:lang w:val="ru-RU"/>
        </w:rPr>
        <w:t>фактично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надані</w:t>
      </w:r>
      <w:proofErr w:type="spellEnd"/>
      <w:r w:rsidRPr="00B776F2">
        <w:rPr>
          <w:lang w:val="ru-RU"/>
        </w:rPr>
        <w:t xml:space="preserve"> та </w:t>
      </w:r>
      <w:proofErr w:type="spellStart"/>
      <w:r w:rsidRPr="00B776F2">
        <w:rPr>
          <w:lang w:val="ru-RU"/>
        </w:rPr>
        <w:t>прийняті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години</w:t>
      </w:r>
      <w:proofErr w:type="spellEnd"/>
      <w:r w:rsidRPr="00B776F2">
        <w:rPr>
          <w:lang w:val="ru-RU"/>
        </w:rPr>
        <w:t>;</w:t>
      </w:r>
    </w:p>
    <w:p w14:paraId="68FE1155" w14:textId="77777777" w:rsidR="00475874" w:rsidRPr="00B776F2" w:rsidRDefault="00B776F2" w:rsidP="00B776F2">
      <w:pPr>
        <w:ind w:left="454" w:hanging="340"/>
        <w:jc w:val="both"/>
        <w:rPr>
          <w:lang w:val="ru-RU"/>
        </w:rPr>
      </w:pPr>
      <w:r w:rsidRPr="00B776F2">
        <w:rPr>
          <w:lang w:val="ru-RU"/>
        </w:rPr>
        <w:t xml:space="preserve">3. </w:t>
      </w:r>
      <w:proofErr w:type="spellStart"/>
      <w:r w:rsidRPr="00B776F2">
        <w:rPr>
          <w:lang w:val="ru-RU"/>
        </w:rPr>
        <w:t>погоджуюсь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із</w:t>
      </w:r>
      <w:proofErr w:type="spellEnd"/>
      <w:r w:rsidRPr="00B776F2">
        <w:rPr>
          <w:lang w:val="ru-RU"/>
        </w:rPr>
        <w:t xml:space="preserve"> правом </w:t>
      </w:r>
      <w:proofErr w:type="spellStart"/>
      <w:r w:rsidRPr="00B776F2">
        <w:rPr>
          <w:lang w:val="ru-RU"/>
        </w:rPr>
        <w:t>Замовника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встановити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обмеження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щодо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граничної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місячної</w:t>
      </w:r>
      <w:proofErr w:type="spellEnd"/>
      <w:r w:rsidRPr="00B776F2">
        <w:rPr>
          <w:lang w:val="ru-RU"/>
        </w:rPr>
        <w:t xml:space="preserve"> оплати </w:t>
      </w:r>
      <w:proofErr w:type="spellStart"/>
      <w:r w:rsidRPr="00B776F2">
        <w:rPr>
          <w:lang w:val="ru-RU"/>
        </w:rPr>
        <w:t>або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граничну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ціну</w:t>
      </w:r>
      <w:proofErr w:type="spellEnd"/>
      <w:r w:rsidRPr="00B776F2">
        <w:rPr>
          <w:lang w:val="ru-RU"/>
        </w:rPr>
        <w:t xml:space="preserve"> договору </w:t>
      </w:r>
      <w:proofErr w:type="spellStart"/>
      <w:r w:rsidRPr="00B776F2">
        <w:rPr>
          <w:lang w:val="ru-RU"/>
        </w:rPr>
        <w:t>відповідно</w:t>
      </w:r>
      <w:proofErr w:type="spellEnd"/>
      <w:r w:rsidRPr="00B776F2">
        <w:rPr>
          <w:lang w:val="ru-RU"/>
        </w:rPr>
        <w:t xml:space="preserve"> до </w:t>
      </w:r>
      <w:proofErr w:type="spellStart"/>
      <w:r w:rsidRPr="00B776F2">
        <w:rPr>
          <w:lang w:val="ru-RU"/>
        </w:rPr>
        <w:t>вимог</w:t>
      </w:r>
      <w:proofErr w:type="spellEnd"/>
      <w:r w:rsidRPr="00B776F2">
        <w:rPr>
          <w:lang w:val="ru-RU"/>
        </w:rPr>
        <w:t xml:space="preserve"> бюджету Проєкту;</w:t>
      </w:r>
    </w:p>
    <w:p w14:paraId="75EBE270" w14:textId="77777777" w:rsidR="00475874" w:rsidRPr="00B776F2" w:rsidRDefault="00B776F2" w:rsidP="00B776F2">
      <w:pPr>
        <w:ind w:left="454" w:hanging="340"/>
        <w:jc w:val="both"/>
        <w:rPr>
          <w:lang w:val="ru-RU"/>
        </w:rPr>
      </w:pPr>
      <w:r w:rsidRPr="00B776F2">
        <w:rPr>
          <w:lang w:val="ru-RU"/>
        </w:rPr>
        <w:t xml:space="preserve">4. у </w:t>
      </w:r>
      <w:proofErr w:type="spellStart"/>
      <w:r w:rsidRPr="00B776F2">
        <w:rPr>
          <w:lang w:val="ru-RU"/>
        </w:rPr>
        <w:t>разі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визнання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пропозиції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найкращою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зобов’язуюсь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укласти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договір</w:t>
      </w:r>
      <w:proofErr w:type="spellEnd"/>
      <w:r w:rsidRPr="00B776F2">
        <w:rPr>
          <w:lang w:val="ru-RU"/>
        </w:rPr>
        <w:t xml:space="preserve"> на </w:t>
      </w:r>
      <w:proofErr w:type="spellStart"/>
      <w:r w:rsidRPr="00B776F2">
        <w:rPr>
          <w:lang w:val="ru-RU"/>
        </w:rPr>
        <w:t>умовах</w:t>
      </w:r>
      <w:proofErr w:type="spellEnd"/>
      <w:r w:rsidRPr="00B776F2">
        <w:rPr>
          <w:lang w:val="ru-RU"/>
        </w:rPr>
        <w:t xml:space="preserve">, </w:t>
      </w:r>
      <w:proofErr w:type="spellStart"/>
      <w:r w:rsidRPr="00B776F2">
        <w:rPr>
          <w:lang w:val="ru-RU"/>
        </w:rPr>
        <w:t>визначених</w:t>
      </w:r>
      <w:proofErr w:type="spellEnd"/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проєктом</w:t>
      </w:r>
      <w:proofErr w:type="spellEnd"/>
      <w:r w:rsidRPr="00B776F2">
        <w:rPr>
          <w:lang w:val="ru-RU"/>
        </w:rPr>
        <w:t xml:space="preserve"> договору (</w:t>
      </w:r>
      <w:proofErr w:type="spellStart"/>
      <w:r w:rsidRPr="00B776F2">
        <w:rPr>
          <w:lang w:val="ru-RU"/>
        </w:rPr>
        <w:t>Додаток</w:t>
      </w:r>
      <w:proofErr w:type="spellEnd"/>
      <w:r w:rsidRPr="00B776F2">
        <w:rPr>
          <w:lang w:val="ru-RU"/>
        </w:rPr>
        <w:t xml:space="preserve"> С).</w:t>
      </w:r>
    </w:p>
    <w:p w14:paraId="755AC67D" w14:textId="77777777" w:rsidR="00475874" w:rsidRPr="00B776F2" w:rsidRDefault="00475874" w:rsidP="00B776F2">
      <w:pPr>
        <w:jc w:val="both"/>
        <w:rPr>
          <w:lang w:val="ru-RU"/>
        </w:rPr>
      </w:pPr>
    </w:p>
    <w:p w14:paraId="367DA784" w14:textId="77777777" w:rsidR="00475874" w:rsidRPr="00B776F2" w:rsidRDefault="00B776F2" w:rsidP="00B776F2">
      <w:pPr>
        <w:jc w:val="both"/>
        <w:rPr>
          <w:lang w:val="ru-RU"/>
        </w:rPr>
      </w:pPr>
      <w:r w:rsidRPr="00B776F2">
        <w:rPr>
          <w:lang w:val="ru-RU"/>
        </w:rPr>
        <w:t>Посада,</w:t>
      </w:r>
      <w:r w:rsidRPr="00B776F2">
        <w:rPr>
          <w:lang w:val="ru-RU"/>
        </w:rPr>
        <w:t xml:space="preserve"> </w:t>
      </w:r>
      <w:proofErr w:type="spellStart"/>
      <w:r w:rsidRPr="00B776F2">
        <w:rPr>
          <w:lang w:val="ru-RU"/>
        </w:rPr>
        <w:t>назва</w:t>
      </w:r>
      <w:proofErr w:type="spellEnd"/>
      <w:r w:rsidRPr="00B776F2">
        <w:rPr>
          <w:lang w:val="ru-RU"/>
        </w:rPr>
        <w:t xml:space="preserve"> (ПІБ) </w:t>
      </w:r>
      <w:proofErr w:type="spellStart"/>
      <w:r w:rsidRPr="00B776F2">
        <w:rPr>
          <w:lang w:val="ru-RU"/>
        </w:rPr>
        <w:t>учасника</w:t>
      </w:r>
      <w:proofErr w:type="spellEnd"/>
      <w:r w:rsidRPr="00B776F2">
        <w:rPr>
          <w:lang w:val="ru-RU"/>
        </w:rPr>
        <w:t xml:space="preserve">        ______________        </w:t>
      </w:r>
      <w:proofErr w:type="spellStart"/>
      <w:r w:rsidRPr="00B776F2">
        <w:rPr>
          <w:lang w:val="ru-RU"/>
        </w:rPr>
        <w:t>Ініціали</w:t>
      </w:r>
      <w:proofErr w:type="spellEnd"/>
      <w:r w:rsidRPr="00B776F2">
        <w:rPr>
          <w:lang w:val="ru-RU"/>
        </w:rPr>
        <w:t xml:space="preserve">, </w:t>
      </w:r>
      <w:proofErr w:type="spellStart"/>
      <w:r w:rsidRPr="00B776F2">
        <w:rPr>
          <w:lang w:val="ru-RU"/>
        </w:rPr>
        <w:t>прізвище</w:t>
      </w:r>
      <w:proofErr w:type="spellEnd"/>
    </w:p>
    <w:p w14:paraId="0D904168" w14:textId="77777777" w:rsidR="00475874" w:rsidRPr="00B776F2" w:rsidRDefault="00B776F2" w:rsidP="00B776F2">
      <w:pPr>
        <w:jc w:val="both"/>
        <w:rPr>
          <w:lang w:val="ru-RU"/>
        </w:rPr>
      </w:pPr>
      <w:r w:rsidRPr="00B776F2">
        <w:rPr>
          <w:lang w:val="ru-RU"/>
        </w:rPr>
        <w:t>(</w:t>
      </w:r>
      <w:proofErr w:type="spellStart"/>
      <w:r w:rsidRPr="00B776F2">
        <w:rPr>
          <w:lang w:val="ru-RU"/>
        </w:rPr>
        <w:t>підпис</w:t>
      </w:r>
      <w:proofErr w:type="spellEnd"/>
      <w:r w:rsidRPr="00B776F2">
        <w:rPr>
          <w:lang w:val="ru-RU"/>
        </w:rPr>
        <w:t xml:space="preserve">, печатка за </w:t>
      </w:r>
      <w:proofErr w:type="spellStart"/>
      <w:r w:rsidRPr="00B776F2">
        <w:rPr>
          <w:lang w:val="ru-RU"/>
        </w:rPr>
        <w:t>наявності</w:t>
      </w:r>
      <w:proofErr w:type="spellEnd"/>
      <w:r w:rsidRPr="00B776F2">
        <w:rPr>
          <w:lang w:val="ru-RU"/>
        </w:rPr>
        <w:t>)</w:t>
      </w:r>
    </w:p>
    <w:p w14:paraId="7229ED13" w14:textId="77777777" w:rsidR="00475874" w:rsidRPr="00B776F2" w:rsidRDefault="00B776F2" w:rsidP="00B776F2">
      <w:pPr>
        <w:jc w:val="both"/>
        <w:rPr>
          <w:lang w:val="ru-RU"/>
        </w:rPr>
      </w:pPr>
      <w:r w:rsidRPr="00B776F2">
        <w:rPr>
          <w:lang w:val="ru-RU"/>
        </w:rPr>
        <w:t>Дата: «___» __________ 2026 р.</w:t>
      </w:r>
    </w:p>
    <w:sectPr w:rsidR="00475874" w:rsidRPr="00B776F2" w:rsidSect="00034616">
      <w:pgSz w:w="11906" w:h="16838"/>
      <w:pgMar w:top="1020" w:right="794" w:bottom="102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75874"/>
    <w:rsid w:val="00AA1D8D"/>
    <w:rsid w:val="00B47730"/>
    <w:rsid w:val="00B776F2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FEB4D2"/>
  <w14:defaultImageDpi w14:val="300"/>
  <w15:docId w15:val="{EA010F85-9D49-4BC5-9B3D-7B794BDB9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80" w:line="259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і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и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и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и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у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Цитата Знак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Насичена цитата Знак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7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37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51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61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12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8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8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42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52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62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3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9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3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53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63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4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0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11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1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31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41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1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22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2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22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32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42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52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62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10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20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30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40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50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60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9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2d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3b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4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54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64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a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e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c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5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5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65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b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f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d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6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6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c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f0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3e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7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57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67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1331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Veronika</cp:lastModifiedBy>
  <cp:revision>2</cp:revision>
  <dcterms:created xsi:type="dcterms:W3CDTF">2026-07-22T13:05:00Z</dcterms:created>
  <dcterms:modified xsi:type="dcterms:W3CDTF">2026-07-22T13:05:00Z</dcterms:modified>
  <cp:category/>
</cp:coreProperties>
</file>